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759664" name="019eb066-de49-7994-9f39-a4cd3d4cd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09673" name="019eb066-de49-7994-9f39-a4cd3d4cd0e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0409347" name="019eb067-7523-7fd2-a6f4-7e5bb12b01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491007" name="019eb067-7523-7fd2-a6f4-7e5bb12b016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Faserzement Kamin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4009507" name="019eb06a-4ab6-78ed-a076-6be47966da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567259" name="019eb06a-4ab6-78ed-a076-6be47966da0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78837" name="019eb06a-7419-7bdb-9ab5-b10248a3cf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95214" name="019eb06a-7419-7bdb-9ab5-b10248a3cf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7304619" name="019eb08f-bf89-7e96-9bfc-f30aaf3d83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388360" name="019eb08f-bf89-7e96-9bfc-f30aaf3d83c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8399716" name="019eb08f-de5e-7980-afc1-c8c13dd614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886373" name="019eb08f-de5e-7980-afc1-c8c13dd614b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2046370" name="019eb0a8-25ad-758a-b374-6179bb8cb5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951498" name="019eb0a8-25ad-758a-b374-6179bb8cb54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2289449" name="019eb0a8-56ae-7207-9ff5-08158bc69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203642" name="019eb0a8-56ae-7207-9ff5-08158bc6905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Wibichstrasse 24, 8037 Zürich</w:t>
          </w:r>
        </w:p>
        <w:p>
          <w:pPr>
            <w:spacing w:before="0" w:after="0"/>
          </w:pPr>
          <w:r>
            <w:t>941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